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3B0873"/>
          <w:sz w:val="38"/>
        </w:rPr>
        <w:t>Employability Skills Pack</w:t>
      </w:r>
    </w:p>
    <w:p>
      <w:r>
        <w:rPr>
          <w:i/>
          <w:color w:val="6B7280"/>
          <w:sz w:val="18"/>
        </w:rPr>
        <w:t>Editable version. This file has only the parts you fill in or customize; the full printable resource is in the PDFs.</w:t>
      </w:r>
    </w:p>
    <w:p>
      <w:pPr>
        <w:spacing w:before="240"/>
      </w:pPr>
      <w:r>
        <w:rPr>
          <w:b/>
          <w:color w:val="3B0873"/>
          <w:sz w:val="26"/>
        </w:rPr>
        <w:t>Professional email teardown   (FOR STUDENTS)</w:t>
      </w:r>
    </w:p>
    <w:p>
      <w:r>
        <w:t>Read the email below. A student sent it to a teacher to ask about a missed assignment. It gets the job done, sort of, but it would not fly at a job or an internship. Your task is to spot what is wrong, then rewrite it so it sounds like someone an employer would trust.</w:t>
      </w:r>
    </w:p>
    <w:p>
      <w:pPr>
        <w:spacing w:after="40"/>
      </w:pPr>
      <w:r>
        <w:rPr>
          <w:b/>
          <w:color w:val="6B7280"/>
          <w:sz w:val="18"/>
        </w:rPr>
        <w:t>The email as sent</w:t>
      </w:r>
    </w:p>
    <w:tbl>
      <w:tblPr>
        <w:tblStyle w:val="TableGrid"/>
        <w:tblW w:type="auto" w:w="0"/>
        <w:tblLook w:firstColumn="1" w:firstRow="1" w:lastColumn="0" w:lastRow="0" w:noHBand="0" w:noVBand="1" w:val="04A0"/>
      </w:tblPr>
      <w:tblGrid>
        <w:gridCol w:w="8640"/>
      </w:tblGrid>
      <w:tr>
        <w:trPr>
          <w:trHeight w:val="2880" w:hRule="atLeast"/>
        </w:trPr>
        <w:tc>
          <w:tcPr>
            <w:tcW w:type="dxa" w:w="8640"/>
          </w:tcPr>
          <w:p/>
        </w:tc>
      </w:tr>
    </w:tbl>
    <w:p>
      <w:r>
        <w:rPr>
          <w:color w:val="6B7280"/>
          <w:sz w:val="18"/>
        </w:rPr>
        <w:t>Subject: (none) yo so i wasnt in class friday and idk what we did can u just tell me what i missed and if theres like homework or whatever. also did i miss anything important on the test review because my mom said i HAVE to pass this class lol. get back to me asap i kinda need this today - sent from my phone</w:t>
      </w:r>
    </w:p>
    <w:p>
      <w:pPr>
        <w:spacing w:before="120"/>
      </w:pPr>
      <w:r>
        <w:rPr>
          <w:b/>
          <w:color w:val="111827"/>
          <w:sz w:val="23"/>
        </w:rPr>
        <w:t>Step 1. What is wrong with it?</w:t>
      </w:r>
    </w:p>
    <w:p>
      <w:r>
        <w:t>Check every problem you can find in the email above.</w:t>
      </w:r>
    </w:p>
    <w:p>
      <w:pPr>
        <w:spacing w:after="60"/>
      </w:pPr>
      <w:r>
        <w:t>☐  No subject line, so it is easy to ignore or lose</w:t>
      </w:r>
    </w:p>
    <w:p>
      <w:pPr>
        <w:spacing w:after="60"/>
      </w:pPr>
      <w:r>
        <w:t>☐  No greeting and no name, so the reader does not know who sent it</w:t>
      </w:r>
    </w:p>
    <w:p>
      <w:pPr>
        <w:spacing w:after="60"/>
      </w:pPr>
      <w:r>
        <w:t>☐  Too casual: slang, 'yo', 'lol', missing capital letters</w:t>
      </w:r>
    </w:p>
    <w:p>
      <w:pPr>
        <w:spacing w:after="60"/>
      </w:pPr>
      <w:r>
        <w:t>☐  Spelling and grammar are sloppy</w:t>
      </w:r>
    </w:p>
    <w:p>
      <w:pPr>
        <w:spacing w:after="60"/>
      </w:pPr>
      <w:r>
        <w:t>☐  The tone is demanding ('asap', 'i need this today') instead of polite</w:t>
      </w:r>
    </w:p>
    <w:p>
      <w:pPr>
        <w:spacing w:after="60"/>
      </w:pPr>
      <w:r>
        <w:t>☐  It asks the reader to do the work the sender should do first</w:t>
      </w:r>
    </w:p>
    <w:p>
      <w:pPr>
        <w:spacing w:after="60"/>
      </w:pPr>
      <w:r>
        <w:t>☐  No thank-you and no sign-off</w:t>
      </w:r>
    </w:p>
    <w:p>
      <w:pPr>
        <w:spacing w:before="240"/>
      </w:pPr>
      <w:r>
        <w:rPr>
          <w:b/>
          <w:color w:val="3B0873"/>
          <w:sz w:val="26"/>
        </w:rPr>
        <w:t>Professional email teardown (continued)   (FOR STUDENTS)</w:t>
      </w:r>
    </w:p>
    <w:p>
      <w:pPr>
        <w:spacing w:before="120"/>
      </w:pPr>
      <w:r>
        <w:rPr>
          <w:b/>
          <w:color w:val="111827"/>
          <w:sz w:val="23"/>
        </w:rPr>
        <w:t>Step 2. Rewrite it</w:t>
      </w:r>
    </w:p>
    <w:p>
      <w:r>
        <w:t>Rewrite the email so it is professional. Keep the same request, but fix everything you checked on the last page. Use the checklist under the lines to make sure you covered it all.</w:t>
      </w:r>
    </w:p>
    <w:p>
      <w:pPr>
        <w:pBdr>
          <w:bottom w:val="single" w:sz="6" w:space="2" w:color="CBD5E1"/>
        </w:pBdr>
        <w:spacing w:after="120"/>
      </w:pPr>
      <w:r>
        <w:rPr>
          <w:b/>
        </w:rPr>
        <w:t xml:space="preserve">Subject line:  </w:t>
      </w:r>
    </w:p>
    <w:p>
      <w:pPr>
        <w:spacing w:after="40"/>
      </w:pPr>
      <w:r>
        <w:rPr>
          <w:b/>
          <w:color w:val="6B7280"/>
          <w:sz w:val="18"/>
        </w:rPr>
        <w:t>Your rewritten email</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120"/>
      </w:pPr>
      <w:r>
        <w:rPr>
          <w:b/>
          <w:color w:val="111827"/>
          <w:sz w:val="23"/>
        </w:rPr>
        <w:t>Before you hit send, check yourself</w:t>
      </w:r>
    </w:p>
    <w:p>
      <w:pPr>
        <w:spacing w:after="60"/>
      </w:pPr>
      <w:r>
        <w:t>☐  I wrote a clear subject line</w:t>
      </w:r>
    </w:p>
    <w:p>
      <w:pPr>
        <w:spacing w:after="60"/>
      </w:pPr>
      <w:r>
        <w:t>☐  I started with a greeting (Dear / Hello + their name)</w:t>
      </w:r>
    </w:p>
    <w:p>
      <w:pPr>
        <w:spacing w:after="60"/>
      </w:pPr>
      <w:r>
        <w:t>☐  I was polite and not demanding</w:t>
      </w:r>
    </w:p>
    <w:p>
      <w:pPr>
        <w:spacing w:after="60"/>
      </w:pPr>
      <w:r>
        <w:t>☐  I spelled the reader's name right and used real sentences</w:t>
      </w:r>
    </w:p>
    <w:p>
      <w:pPr>
        <w:spacing w:after="60"/>
      </w:pPr>
      <w:r>
        <w:t>☐  I said thank you and signed my full name</w:t>
      </w:r>
    </w:p>
    <w:p>
      <w:pPr>
        <w:spacing w:before="240"/>
      </w:pPr>
      <w:r>
        <w:rPr>
          <w:b/>
          <w:color w:val="3B0873"/>
          <w:sz w:val="26"/>
        </w:rPr>
        <w:t>Employability self-assessment   (FOR STUDENTS)</w:t>
      </w:r>
    </w:p>
    <w:p>
      <w:pPr>
        <w:pBdr>
          <w:bottom w:val="single" w:sz="6" w:space="2" w:color="CBD5E1"/>
        </w:pBdr>
        <w:spacing w:after="120"/>
      </w:pPr>
      <w:r>
        <w:rPr>
          <w:b/>
        </w:rPr>
        <w:t xml:space="preserve">Name:  </w:t>
      </w:r>
    </w:p>
    <w:p>
      <w:pPr>
        <w:pBdr>
          <w:bottom w:val="single" w:sz="6" w:space="2" w:color="CBD5E1"/>
        </w:pBdr>
        <w:spacing w:after="120"/>
      </w:pPr>
      <w:r>
        <w:rPr>
          <w:b/>
        </w:rPr>
        <w:t xml:space="preserve">Date:  </w:t>
      </w:r>
    </w:p>
    <w:p>
      <w:r>
        <w:t>Rate yourself honestly on each skill below. Circle the number that fits you best right now:</w:t>
      </w:r>
      <w:r>
        <w:rPr>
          <w:b/>
          <w:i w:val="0"/>
        </w:rPr>
        <w:t>1 = not yet, 2 = getting there, 3 = solid, 4 = strong.</w:t>
      </w:r>
      <w:r>
        <w:t>This is not a grade. It is a starting point, so being honest helps you more than scoring high.</w:t>
      </w:r>
    </w:p>
    <w:tbl>
      <w:tblPr>
        <w:tblStyle w:val="TableGrid"/>
        <w:tblW w:type="auto" w:w="0"/>
        <w:tblLook w:firstColumn="1" w:firstRow="1" w:lastColumn="0" w:lastRow="0" w:noHBand="0" w:noVBand="1" w:val="04A0"/>
      </w:tblPr>
      <w:tblGrid>
        <w:gridCol w:w="2880"/>
        <w:gridCol w:w="2880"/>
        <w:gridCol w:w="2880"/>
      </w:tblGrid>
      <w:tr>
        <w:tc>
          <w:tcPr>
            <w:tcW w:type="dxa" w:w="2880"/>
            <w:shd w:val="clear" w:fill="3B0873"/>
          </w:tcPr>
          <w:p>
            <w:r>
              <w:rPr>
                <w:b/>
                <w:color w:val="FFFFFF"/>
              </w:rPr>
              <w:t>Skill</w:t>
            </w:r>
          </w:p>
        </w:tc>
        <w:tc>
          <w:tcPr>
            <w:tcW w:type="dxa" w:w="2880"/>
            <w:shd w:val="clear" w:fill="3B0873"/>
          </w:tcPr>
          <w:p>
            <w:r>
              <w:rPr>
                <w:b/>
                <w:color w:val="FFFFFF"/>
              </w:rPr>
              <w:t>What a strong version looks like</w:t>
            </w:r>
          </w:p>
        </w:tc>
        <w:tc>
          <w:tcPr>
            <w:tcW w:type="dxa" w:w="2880"/>
            <w:shd w:val="clear" w:fill="3B0873"/>
          </w:tcPr>
          <w:p>
            <w:r>
              <w:rPr>
                <w:b/>
                <w:color w:val="FFFFFF"/>
              </w:rPr>
              <w:t>My score (1 to 4)</w:t>
            </w:r>
          </w:p>
        </w:tc>
      </w:tr>
      <w:tr>
        <w:tc>
          <w:tcPr>
            <w:tcW w:type="dxa" w:w="2880"/>
          </w:tcPr>
          <w:p>
            <w:r>
              <w:t>Communication</w:t>
            </w:r>
          </w:p>
        </w:tc>
        <w:tc>
          <w:tcPr>
            <w:tcW w:type="dxa" w:w="2880"/>
          </w:tcPr>
          <w:p>
            <w:r>
              <w:t>I speak and write clearly, listen well, and adjust my tone for the situation.</w:t>
            </w:r>
          </w:p>
        </w:tc>
        <w:tc>
          <w:tcPr>
            <w:tcW w:type="dxa" w:w="2880"/>
          </w:tcPr>
          <w:p>
            <w:r>
              <w:t>1   2   3   4</w:t>
            </w:r>
          </w:p>
        </w:tc>
      </w:tr>
      <w:tr>
        <w:tc>
          <w:tcPr>
            <w:tcW w:type="dxa" w:w="2880"/>
          </w:tcPr>
          <w:p>
            <w:r>
              <w:t>Teamwork</w:t>
            </w:r>
          </w:p>
        </w:tc>
        <w:tc>
          <w:tcPr>
            <w:tcW w:type="dxa" w:w="2880"/>
          </w:tcPr>
          <w:p>
            <w:r>
              <w:t>I pull my weight, share credit, and help the group when someone is stuck.</w:t>
            </w:r>
          </w:p>
        </w:tc>
        <w:tc>
          <w:tcPr>
            <w:tcW w:type="dxa" w:w="2880"/>
          </w:tcPr>
          <w:p>
            <w:r>
              <w:t>1   2   3   4</w:t>
            </w:r>
          </w:p>
        </w:tc>
      </w:tr>
      <w:tr>
        <w:tc>
          <w:tcPr>
            <w:tcW w:type="dxa" w:w="2880"/>
          </w:tcPr>
          <w:p>
            <w:r>
              <w:t>Professionalism</w:t>
            </w:r>
          </w:p>
        </w:tc>
        <w:tc>
          <w:tcPr>
            <w:tcW w:type="dxa" w:w="2880"/>
          </w:tcPr>
          <w:p>
            <w:r>
              <w:t>I show up on time, dress and act the part, and follow through on what I say.</w:t>
            </w:r>
          </w:p>
        </w:tc>
        <w:tc>
          <w:tcPr>
            <w:tcW w:type="dxa" w:w="2880"/>
          </w:tcPr>
          <w:p>
            <w:r>
              <w:t>1   2   3   4</w:t>
            </w:r>
          </w:p>
        </w:tc>
      </w:tr>
      <w:tr>
        <w:tc>
          <w:tcPr>
            <w:tcW w:type="dxa" w:w="2880"/>
          </w:tcPr>
          <w:p>
            <w:r>
              <w:t>Time management</w:t>
            </w:r>
          </w:p>
        </w:tc>
        <w:tc>
          <w:tcPr>
            <w:tcW w:type="dxa" w:w="2880"/>
          </w:tcPr>
          <w:p>
            <w:r>
              <w:t>I plan ahead, meet deadlines, and do not leave everything to the last minute.</w:t>
            </w:r>
          </w:p>
        </w:tc>
        <w:tc>
          <w:tcPr>
            <w:tcW w:type="dxa" w:w="2880"/>
          </w:tcPr>
          <w:p>
            <w:r>
              <w:t>1   2   3   4</w:t>
            </w:r>
          </w:p>
        </w:tc>
      </w:tr>
      <w:tr>
        <w:tc>
          <w:tcPr>
            <w:tcW w:type="dxa" w:w="2880"/>
          </w:tcPr>
          <w:p>
            <w:r>
              <w:t>Problem-solving</w:t>
            </w:r>
          </w:p>
        </w:tc>
        <w:tc>
          <w:tcPr>
            <w:tcW w:type="dxa" w:w="2880"/>
          </w:tcPr>
          <w:p>
            <w:r>
              <w:t>I stay calm, break problems down, and try solutions before asking for rescue.</w:t>
            </w:r>
          </w:p>
        </w:tc>
        <w:tc>
          <w:tcPr>
            <w:tcW w:type="dxa" w:w="2880"/>
          </w:tcPr>
          <w:p>
            <w:r>
              <w:t>1   2   3   4</w:t>
            </w:r>
          </w:p>
        </w:tc>
      </w:tr>
    </w:tbl>
    <w:p>
      <w:pPr>
        <w:spacing w:after="40"/>
      </w:pPr>
    </w:p>
    <w:p>
      <w:pPr>
        <w:spacing w:before="120"/>
      </w:pPr>
      <w:r>
        <w:rPr>
          <w:b/>
          <w:color w:val="111827"/>
          <w:sz w:val="23"/>
        </w:rPr>
        <w:t>Set one goal</w:t>
      </w:r>
    </w:p>
    <w:p>
      <w:r>
        <w:t>Pick your lowest score. Write one specific thing you will do this month to move it up a level.</w:t>
      </w:r>
    </w:p>
    <w:p>
      <w:pPr>
        <w:pBdr>
          <w:bottom w:val="single" w:sz="6" w:space="2" w:color="CBD5E1"/>
        </w:pBdr>
        <w:spacing w:after="120"/>
      </w:pPr>
      <w:r>
        <w:rPr>
          <w:b/>
        </w:rPr>
        <w:t xml:space="preserve">The skill I want to grow:  </w:t>
      </w:r>
    </w:p>
    <w:p>
      <w:pPr>
        <w:spacing w:after="40"/>
      </w:pPr>
      <w:r>
        <w:rPr>
          <w:b/>
          <w:color w:val="6B7280"/>
          <w:sz w:val="18"/>
        </w:rPr>
        <w:t>What I will do about it</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